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7853596" name="12b05300-fe7c-11ef-9f02-45a97ddf9b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742195" name="12b05300-fe7c-11ef-9f02-45a97ddf9b2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259176" name="46a31f30-fe7c-11ef-b2ea-37fdefa5a0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5688840" name="46a31f30-fe7c-11ef-b2ea-37fdefa5a03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7044481" name="9ffafa80-fe7c-11ef-a609-b3a03c9421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831469" name="9ffafa80-fe7c-11ef-a609-b3a03c94213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336168" name="bbd939b0-fe7c-11ef-bd05-0992634a46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4993841" name="bbd939b0-fe7c-11ef-bd05-0992634a463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bleihaltige 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1625541" name="e976c6d0-fe7c-11ef-abba-2342885c4e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045121" name="e976c6d0-fe7c-11ef-abba-2342885c4e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5682008" name="ee8024f0-fe7c-11ef-a529-83a0f39a8f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3907600" name="ee8024f0-fe7c-11ef-a529-83a0f39a8fa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Bauschaum</w:t>
            </w:r>
          </w:p>
          <w:p>
            <w:pPr>
              <w:spacing w:before="0" w:after="0"/>
            </w:pPr>
            <w:r>
              <w:t>diverse Anwendungen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2697163" name="17345f10-fe7d-11ef-8158-b9ecfd8f31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5364561" name="17345f10-fe7d-11ef-8158-b9ecfd8f313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1907296" name="1dc03e80-fe7d-11ef-8dd4-a76b80c959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396592" name="1dc03e80-fe7d-11ef-8dd4-a76b80c959f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7123330" name="22110590-fe7e-11ef-970c-6defb29d03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567176" name="22110590-fe7e-11ef-970c-6defb29d031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0514801" name="356376a0-fe7e-11ef-9784-f7a28946d0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9052473" name="356376a0-fe7e-11ef-9784-f7a28946d0d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Wandaufbau</w:t>
            </w:r>
          </w:p>
          <w:p>
            <w:pPr>
              <w:spacing w:before="0" w:after="0"/>
            </w:pPr>
            <w:r>
              <w:t>Zimmerwände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4082529" name="95c32d40-fe80-11ef-abca-6bfa4d7a5e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9286567" name="95c32d40-fe80-11ef-abca-6bfa4d7a5e4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9854399" name="87093010-fe80-11ef-9bc6-01fb57f8c0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459334" name="87093010-fe80-11ef-9bc6-01fb57f8c08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Decken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Deckenaufbau</w:t>
            </w:r>
          </w:p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87919" name="2b4c6d40-fe81-11ef-893c-d3ba57a933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289710" name="2b4c6d40-fe81-11ef-893c-d3ba57a933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0294765" name="33edbf30-fe81-11ef-aab1-95b756dafce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653093" name="33edbf30-fe81-11ef-aab1-95b756dafce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diverse Anwendungen Möglichkeit ch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3944958" name="b7a692e0-fe84-11ef-9de4-0da019661f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921187" name="b7a692e0-fe84-11ef-9de4-0da019661f3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4568455" name="c0131930-fe84-11ef-87d6-3d6af08439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4028842" name="c0131930-fe84-11ef-87d6-3d6af084395b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PAK: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 und Verkleidung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7906936" name="eb6ca9c0-fe84-11ef-b7bb-41ed908051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960577" name="eb6ca9c0-fe84-11ef-b7bb-41ed90805116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420776" name="f291bbf0-fe84-11ef-957d-8154efa1d6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2311664" name="f291bbf0-fe84-11ef-957d-8154efa1d69c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>199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